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Wilerstrasse 80A, Wattwil</w:t>
          </w:r>
        </w:p>
        <w:p>
          <w:pPr>
            <w:spacing w:before="0" w:after="0"/>
          </w:pPr>
          <w:r>
            <w:t>1068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dr="http://schemas.openxmlformats.org/drawingml/2006/chartDrawing" xmlns:c="http://schemas.openxmlformats.org/drawingml/2006/chart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